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DD6AD4">
        <w:rPr>
          <w:color w:val="FF0000"/>
        </w:rPr>
        <w:t>7</w:t>
      </w:r>
      <w:bookmarkStart w:id="11" w:name="_GoBack"/>
      <w:bookmarkEnd w:id="11"/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83EA0" w:rsidRDefault="00583EA0" w:rsidP="00583EA0">
      <w:r>
        <w:t>De grijze teksten met toelichting in de gele velden dienen te worden vervangen door invullingen van de gegadigde.</w:t>
      </w:r>
    </w:p>
    <w:p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Inschrijver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 xml:space="preserve">Referentieproject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Referentie heeft betrekking op:</w:t>
            </w:r>
          </w:p>
          <w:p w:rsidR="00583EA0" w:rsidRDefault="00583EA0">
            <w:r>
              <w:t xml:space="preserve"> 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r>
              <w:sym w:font="Wingdings" w:char="F06F"/>
            </w:r>
            <w:r>
              <w:t xml:space="preserve">  Kerncompetentie A</w:t>
            </w:r>
          </w:p>
          <w:p w:rsidR="00583EA0" w:rsidRDefault="00583EA0">
            <w:r>
              <w:sym w:font="Wingdings" w:char="F06F"/>
            </w:r>
            <w:r>
              <w:t xml:space="preserve">  Kerncompetentie ..</w:t>
            </w:r>
          </w:p>
          <w:p w:rsidR="00583EA0" w:rsidRDefault="00583EA0">
            <w:r>
              <w:sym w:font="Wingdings" w:char="F06F"/>
            </w:r>
            <w:r>
              <w:t xml:space="preserve">  Kerncompetentie ..</w:t>
            </w:r>
          </w:p>
          <w:p w:rsidR="00583EA0" w:rsidRDefault="00583EA0">
            <w:r>
              <w:sym w:font="Wingdings" w:char="F06F"/>
            </w:r>
            <w:r>
              <w:t xml:space="preserve">  Selectiecriterium A </w:t>
            </w:r>
          </w:p>
          <w:p w:rsidR="00583EA0" w:rsidRDefault="00583EA0">
            <w:r>
              <w:sym w:font="Wingdings" w:char="F06F"/>
            </w:r>
            <w:r>
              <w:t xml:space="preserve">  Selectiecriterium ..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 en adres opdrachtgever: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Nadere informatie referentieproject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Datum van oplevering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>
            <w:r>
              <w:t>Contractvorm: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:rsidR="00583EA0" w:rsidRDefault="00583EA0" w:rsidP="00583EA0">
      <w:pPr>
        <w:pStyle w:val="colofontitel"/>
      </w:pP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B46D8"/>
    <w:rsid w:val="00177A29"/>
    <w:rsid w:val="002B5524"/>
    <w:rsid w:val="003B3222"/>
    <w:rsid w:val="00424DED"/>
    <w:rsid w:val="00482A4F"/>
    <w:rsid w:val="00527398"/>
    <w:rsid w:val="00583EA0"/>
    <w:rsid w:val="00632123"/>
    <w:rsid w:val="008104C5"/>
    <w:rsid w:val="008402D9"/>
    <w:rsid w:val="00873DD8"/>
    <w:rsid w:val="009175F9"/>
    <w:rsid w:val="009761CF"/>
    <w:rsid w:val="009B0D92"/>
    <w:rsid w:val="00A03098"/>
    <w:rsid w:val="00A3732E"/>
    <w:rsid w:val="00A53085"/>
    <w:rsid w:val="00BD0C39"/>
    <w:rsid w:val="00DD6AD4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395C89"/>
  <w15:docId w15:val="{F682F2FD-3D9A-4CED-9BB8-CEC86D1B7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301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Louz, Ruth</cp:lastModifiedBy>
  <cp:revision>3</cp:revision>
  <dcterms:created xsi:type="dcterms:W3CDTF">2021-06-07T17:05:00Z</dcterms:created>
  <dcterms:modified xsi:type="dcterms:W3CDTF">2021-09-21T17:05:00Z</dcterms:modified>
</cp:coreProperties>
</file>